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2315758" name="e1782c80-ab2e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9862840" name="e1782c80-ab2e-11f0-a48c-95ad4219925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512912" name="efd0a8c0-ab2e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2577508" name="efd0a8c0-ab2e-11f0-a48c-95ad4219925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27329093" name="1e063020-ab2f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2341895" name="1e063020-ab2f-11f0-a48c-95ad4219925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Gesamtes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Tapete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0869490" name="9f723500-ab2f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0283943" name="9f723500-ab2f-11f0-a48c-95ad4219925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4764472" name="06fc66f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6292446" name="06fc66f0-ab30-11f0-a48c-95ad4219925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 - 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39761070" name="3c0f703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9670549" name="3c0f7030-ab30-11f0-a48c-95ad4219925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 - 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81798821" name="a5a1f54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9703389" name="a5a1f540-ab30-11f0-a48c-95ad4219925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Eingang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038770" name="fa93693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325004" name="fa936930-ab30-11f0-a48c-95ad4219925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8691381" name="e8513a30-ab31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2088927" name="e8513a30-ab31-11f0-a48c-95ad4219925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73245245" name="fe21a390-ab31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8740743" name="fe21a390-ab31-11f0-a48c-95ad4219925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86937326" name="d513bb4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1049125" name="d513bb40-ab32-11f0-a48c-95ad4219925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86577410" name="e58a83a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7482328" name="e58a83a0-ab32-11f0-a48c-95ad4219925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71198309" name="f9a96c7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6305825" name="f9a96c70-ab32-11f0-a48c-95ad4219925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32836646" name="0f06c8b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5728132" name="0f06c8b0-ab33-11f0-a48c-95ad4219925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4618769" name="b7d0ed9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2483553" name="b7d0ed90-ab33-11f0-a48c-95ad4219925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3886180" name="ca160d5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7033082" name="ca160d50-ab33-11f0-a48c-95ad4219925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Reduit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5131194" name="2004a5f0-ab34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1446166" name="2004a5f0-ab34-11f0-a48c-95ad4219925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04035920" name="9cbee290-ab34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3457010" name="9cbee290-ab34-11f0-a48c-95ad4219925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UG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30701071" name="5f1e19f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1013057" name="5f1e19f0-ab35-11f0-a48c-95ad4219925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1384761" name="74a9d93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180831" name="74a9d930-ab35-11f0-a48c-95ad4219925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4907991" name="975e6e5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8765305" name="975e6e50-ab35-11f0-a48c-95ad4219925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2895527" name="f819eb7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5042192" name="f819eb70-ab35-11f0-a48c-95ad4219925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Gartenhaus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3651904" name="0b93baa0-ab36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8461787" name="0b93baa0-ab36-11f0-a48c-95ad4219925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Dach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8429443" name="567ece60-ab36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2762152" name="567ece60-ab36-11f0-a48c-95ad4219925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Steinbüntli 4, 8888 Mels</w:t>
          </w:r>
        </w:p>
        <w:p>
          <w:pPr>
            <w:spacing w:before="0" w:after="0"/>
          </w:pPr>
          <w:r>
            <w:t>536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